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4976847" name="019d85d1-41c0-7456-a4c9-a4132fb945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376152" name="019d85d1-41c0-7456-a4c9-a4132fb9455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6488967" name="019d85d1-83f6-7970-91fe-31c643eb49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493861" name="019d85d1-83f6-7970-91fe-31c643eb495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Kamin Warmluft Offen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Kamin Warmluft Offen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9136477" name="019d85d4-08ba-7405-affa-121b0b1aba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441069" name="019d85d4-08ba-7405-affa-121b0b1aba3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3844381" name="019d85d4-525a-734f-889a-19f5113826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644063" name="019d85d4-525a-734f-889a-19f51138261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Wand/ Decke/ 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Wand/ Decke/ 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4579177" name="019d85dd-e27d-7ada-88ed-fe545126f7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704321" name="019d85dd-e27d-7ada-88ed-fe545126f78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0381281" name="019d85de-69cb-79fc-859c-326b2176c1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308950" name="019d85de-69cb-79fc-859c-326b2176c1b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Wand/ Decke/ 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Wand/ Decke/ 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0831476" name="019d85e1-5e13-79dd-a8ba-11cdf39b3a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721837" name="019d85e1-5e13-79dd-a8ba-11cdf39b3a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8976749" name="019d85e1-9a28-7684-9f80-c44abc5308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733672" name="019d85e1-9a28-7684-9f80-c44abc53080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LAP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Asbest Karton 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7692924" name="019d85e4-1a3c-712f-8382-bc8133f44d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023587" name="019d85e4-1a3c-712f-8382-bc8133f44da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8480515" name="019d85e4-9b59-7498-aa8f-91de1b220b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649203" name="019d85e4-9b59-7498-aa8f-91de1b220bf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58654" name="019d85f1-415d-793a-95f2-bd9eec7968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06986" name="019d85f1-415d-793a-95f2-bd9eec7968b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5514625" name="019d85f1-75c7-7027-ae9e-7332f6d332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39300" name="019d85f1-75c7-7027-ae9e-7332f6d3320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Decke/ Wand/ 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Decke/ Wand/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1510101" name="019d8605-9e15-7185-9f29-19a7881a83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169911" name="019d8605-9e15-7185-9f29-19a7881a833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2836722" name="019d8605-ea75-73a9-8766-e1ac87827e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019229" name="019d8605-ea75-73a9-8766-e1ac87827e1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Warmluft Offen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Warmluft Offen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4110304" name="019d8607-e68b-7cfd-b0b2-c0e68aa112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295781" name="019d8607-e68b-7cfd-b0b2-c0e68aa112e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8745920" name="019d8608-d983-763c-ba4b-0a1130e5f3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037570" name="019d8608-d983-763c-ba4b-0a1130e5f31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Decke/ Wand/ 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7478338" name="019d861a-715f-7cc5-9d68-97ecfddaf8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316498" name="019d861a-715f-7cc5-9d68-97ecfddaf86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9918856" name="019d861a-c721-7730-b430-396a62afa1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059169" name="019d861a-c721-7730-b430-396a62afa11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3916643" name="019d8626-81fb-7220-888a-589615ef7d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530133" name="019d8626-81fb-7220-888a-589615ef7db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3451014" name="019d8626-b187-7c7e-bded-8fc1a9433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216571" name="019d8626-b187-7c7e-bded-8fc1a943386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Steinaueli 1705, Urnäsch </w:t>
          </w:r>
        </w:p>
        <w:p>
          <w:pPr>
            <w:spacing w:before="0" w:after="0"/>
          </w:pPr>
          <w:r>
            <w:t>DN652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